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4A5" w:rsidRDefault="00AD14A5" w:rsidP="000F6B3E">
      <w:pPr>
        <w:pStyle w:val="Bijlageondertitel"/>
        <w:numPr>
          <w:ilvl w:val="0"/>
          <w:numId w:val="0"/>
        </w:numPr>
        <w:spacing w:line="276" w:lineRule="auto"/>
      </w:pPr>
      <w:bookmarkStart w:id="0" w:name="_Toc50391891"/>
      <w:bookmarkStart w:id="1" w:name="_Toc52472705"/>
      <w:bookmarkStart w:id="2" w:name="_Toc52980756"/>
      <w:bookmarkStart w:id="3" w:name="_Toc52986601"/>
      <w:bookmarkStart w:id="4" w:name="_Toc54365797"/>
      <w:bookmarkStart w:id="5" w:name="_GoBack"/>
      <w:bookmarkEnd w:id="5"/>
      <w:r>
        <w:t>Model referentieprojecten</w:t>
      </w:r>
      <w:bookmarkEnd w:id="0"/>
      <w:bookmarkEnd w:id="1"/>
      <w:bookmarkEnd w:id="2"/>
      <w:bookmarkEnd w:id="3"/>
      <w:bookmarkEnd w:id="4"/>
    </w:p>
    <w:p w:rsidR="00AD14A5" w:rsidRPr="00B2350B" w:rsidRDefault="00AD14A5" w:rsidP="00AD14A5">
      <w:r w:rsidRPr="000B58E6">
        <w:t>Dient ingevuld te worden per referentie/kerncompetentie</w:t>
      </w:r>
    </w:p>
    <w:tbl>
      <w:tblPr>
        <w:tblW w:w="1133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4"/>
        <w:gridCol w:w="7796"/>
      </w:tblGrid>
      <w:tr w:rsidR="00AD14A5" w:rsidRPr="00BE260E" w:rsidTr="009A3892">
        <w:trPr>
          <w:trHeight w:val="315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b/>
                <w:bCs/>
                <w:color w:val="000000"/>
                <w:lang w:eastAsia="nl-NL"/>
              </w:rPr>
              <w:t xml:space="preserve">Inschrijver  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alibri"/>
                <w:color w:val="000000"/>
                <w:lang w:eastAsia="nl-NL"/>
              </w:rPr>
              <w:t> </w:t>
            </w:r>
          </w:p>
        </w:tc>
      </w:tr>
      <w:tr w:rsidR="00AD14A5" w:rsidRPr="00BE260E" w:rsidTr="009A3892">
        <w:trPr>
          <w:trHeight w:val="315"/>
        </w:trPr>
        <w:tc>
          <w:tcPr>
            <w:tcW w:w="35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Naam: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Naam gegadigde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AD14A5" w:rsidRPr="00BE260E" w:rsidTr="009A3892">
        <w:trPr>
          <w:trHeight w:val="315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Adres / Postcode vestigingsplaats  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Postcode en plaats vestiging gegadigde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AD14A5" w:rsidRPr="00BE260E" w:rsidTr="009A3892">
        <w:trPr>
          <w:trHeight w:val="31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b/>
                <w:bCs/>
                <w:color w:val="000000"/>
                <w:lang w:eastAsia="nl-NL"/>
              </w:rPr>
              <w:t xml:space="preserve">Referentieproject   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alibri"/>
                <w:color w:val="000000"/>
                <w:lang w:eastAsia="nl-NL"/>
              </w:rPr>
              <w:t> </w:t>
            </w:r>
          </w:p>
        </w:tc>
      </w:tr>
      <w:tr w:rsidR="00AD14A5" w:rsidRPr="00BE260E" w:rsidTr="009A3892">
        <w:trPr>
          <w:trHeight w:val="315"/>
        </w:trPr>
        <w:tc>
          <w:tcPr>
            <w:tcW w:w="35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Nummer referentieproject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Nr.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AD14A5" w:rsidRPr="00BE260E" w:rsidTr="009A3892">
        <w:trPr>
          <w:trHeight w:val="315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Referentieproject (naam)  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Naam project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AD14A5" w:rsidRPr="00BE260E" w:rsidTr="009A3892">
        <w:trPr>
          <w:trHeight w:val="300"/>
        </w:trPr>
        <w:tc>
          <w:tcPr>
            <w:tcW w:w="35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Referentie heeft betrekking op:  </w:t>
            </w: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99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>
              <w:rPr>
                <w:rFonts w:eastAsia="Times New Roman" w:cs="Wingdings"/>
                <w:color w:val="000000"/>
                <w:lang w:eastAsia="nl-NL"/>
              </w:rPr>
              <w:t xml:space="preserve">○            </w:t>
            </w:r>
            <w:r w:rsidRPr="00BE260E">
              <w:rPr>
                <w:rFonts w:eastAsia="Times New Roman" w:cs="Wingdings"/>
                <w:color w:val="000000"/>
                <w:lang w:eastAsia="nl-NL"/>
              </w:rPr>
              <w:t xml:space="preserve">Kerncompetentie 1  </w:t>
            </w:r>
            <w:r w:rsidRPr="00BE260E">
              <w:rPr>
                <w:rFonts w:eastAsia="Times New Roman" w:cs="Wingdings"/>
                <w:color w:val="000000"/>
                <w:lang w:eastAsia="nl-NL"/>
              </w:rPr>
              <w:br/>
            </w:r>
            <w:r>
              <w:rPr>
                <w:rFonts w:eastAsia="Times New Roman" w:cs="Wingdings"/>
                <w:color w:val="000000"/>
                <w:lang w:eastAsia="nl-NL"/>
              </w:rPr>
              <w:t xml:space="preserve">○            </w:t>
            </w:r>
            <w:r w:rsidRPr="00BE260E">
              <w:rPr>
                <w:rFonts w:eastAsia="Times New Roman" w:cs="Wingdings"/>
                <w:color w:val="000000"/>
                <w:lang w:eastAsia="nl-NL"/>
              </w:rPr>
              <w:t xml:space="preserve">Kerncompetentie 2 </w:t>
            </w:r>
            <w:r w:rsidRPr="00BE260E">
              <w:rPr>
                <w:rFonts w:eastAsia="Times New Roman" w:cs="Wingdings"/>
                <w:color w:val="000000"/>
                <w:lang w:eastAsia="nl-NL"/>
              </w:rPr>
              <w:br/>
            </w:r>
            <w:r>
              <w:rPr>
                <w:rFonts w:eastAsia="Times New Roman" w:cs="Wingdings"/>
                <w:color w:val="000000"/>
                <w:lang w:eastAsia="nl-NL"/>
              </w:rPr>
              <w:t xml:space="preserve">○            </w:t>
            </w:r>
            <w:r w:rsidRPr="00BE260E">
              <w:rPr>
                <w:rFonts w:eastAsia="Times New Roman" w:cs="Wingdings"/>
                <w:color w:val="000000"/>
                <w:lang w:eastAsia="nl-NL"/>
              </w:rPr>
              <w:t>Kerncompetentie 3</w:t>
            </w:r>
          </w:p>
        </w:tc>
      </w:tr>
      <w:tr w:rsidR="00AD14A5" w:rsidRPr="00BE260E" w:rsidTr="009A3892">
        <w:trPr>
          <w:trHeight w:val="300"/>
        </w:trPr>
        <w:tc>
          <w:tcPr>
            <w:tcW w:w="3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</w:tr>
      <w:tr w:rsidR="00AD14A5" w:rsidRPr="00BE260E" w:rsidTr="009A3892">
        <w:trPr>
          <w:trHeight w:val="300"/>
        </w:trPr>
        <w:tc>
          <w:tcPr>
            <w:tcW w:w="3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</w:tr>
      <w:tr w:rsidR="00AD14A5" w:rsidRPr="00BE260E" w:rsidTr="009A3892">
        <w:trPr>
          <w:trHeight w:val="315"/>
        </w:trPr>
        <w:tc>
          <w:tcPr>
            <w:tcW w:w="3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</w:tr>
      <w:tr w:rsidR="00AD14A5" w:rsidRPr="00BE260E" w:rsidTr="009A3892">
        <w:trPr>
          <w:trHeight w:val="31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Naam en adres opdrachtgever:  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alibri"/>
                <w:color w:val="000000"/>
                <w:lang w:eastAsia="nl-NL"/>
              </w:rPr>
              <w:t> </w:t>
            </w:r>
          </w:p>
        </w:tc>
      </w:tr>
      <w:tr w:rsidR="00AD14A5" w:rsidRPr="00BE260E" w:rsidTr="009A3892">
        <w:trPr>
          <w:trHeight w:val="31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Aanbesteder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Naam opdrachtgever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AD14A5" w:rsidRPr="00BE260E" w:rsidTr="009A3892">
        <w:trPr>
          <w:trHeight w:val="615"/>
        </w:trPr>
        <w:tc>
          <w:tcPr>
            <w:tcW w:w="35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Contactpersoon bij de opdrachtgever: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Naam contactpersoon opdrachtgever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AD14A5" w:rsidRPr="00BE260E" w:rsidTr="009A3892">
        <w:trPr>
          <w:trHeight w:val="600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Contactgegevens contactpersoon bij de opdrachtgever: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Telefoonnummer: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  <w:r w:rsidRPr="00BE260E">
              <w:rPr>
                <w:rFonts w:eastAsia="Times New Roman" w:cs="Corbel"/>
                <w:color w:val="000000"/>
                <w:lang w:eastAsia="nl-NL"/>
              </w:rPr>
              <w:br/>
              <w:t xml:space="preserve">E-mail adres:  </w:t>
            </w:r>
          </w:p>
        </w:tc>
      </w:tr>
      <w:tr w:rsidR="00AD14A5" w:rsidRPr="00BE260E" w:rsidTr="009A3892">
        <w:trPr>
          <w:trHeight w:val="420"/>
        </w:trPr>
        <w:tc>
          <w:tcPr>
            <w:tcW w:w="113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b/>
                <w:bCs/>
                <w:color w:val="000000"/>
                <w:lang w:eastAsia="nl-NL"/>
              </w:rPr>
              <w:t xml:space="preserve">Nadere informatie referentieproject  </w:t>
            </w:r>
          </w:p>
        </w:tc>
      </w:tr>
      <w:tr w:rsidR="00AD14A5" w:rsidRPr="00BE260E" w:rsidTr="009A3892">
        <w:trPr>
          <w:trHeight w:val="300"/>
        </w:trPr>
        <w:tc>
          <w:tcPr>
            <w:tcW w:w="35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Locatie van het referentieproject  </w:t>
            </w:r>
          </w:p>
        </w:tc>
        <w:tc>
          <w:tcPr>
            <w:tcW w:w="779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sz w:val="20"/>
                <w:szCs w:val="2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sz w:val="20"/>
                <w:szCs w:val="20"/>
                <w:lang w:eastAsia="nl-NL"/>
              </w:rPr>
              <w:t xml:space="preserve">Locatiegegevens/ adres. </w:t>
            </w:r>
            <w:r w:rsidRPr="00BE260E">
              <w:rPr>
                <w:rFonts w:eastAsia="Times New Roman" w:cs="Corbel"/>
                <w:color w:val="000000"/>
                <w:sz w:val="20"/>
                <w:szCs w:val="20"/>
                <w:lang w:eastAsia="nl-NL"/>
              </w:rPr>
              <w:br/>
              <w:t xml:space="preserve">Als bijlage toevoegen: een situatietekening of kaart </w:t>
            </w:r>
            <w:r w:rsidRPr="00BE260E">
              <w:rPr>
                <w:rFonts w:eastAsia="Times New Roman" w:cs="Corbel"/>
                <w:color w:val="000000"/>
                <w:sz w:val="20"/>
                <w:szCs w:val="20"/>
                <w:lang w:eastAsia="nl-NL"/>
              </w:rPr>
              <w:br/>
              <w:t xml:space="preserve">(bijv. google </w:t>
            </w:r>
            <w:proofErr w:type="spellStart"/>
            <w:r w:rsidRPr="00BE260E">
              <w:rPr>
                <w:rFonts w:eastAsia="Times New Roman" w:cs="Corbel"/>
                <w:color w:val="000000"/>
                <w:sz w:val="20"/>
                <w:szCs w:val="20"/>
                <w:lang w:eastAsia="nl-NL"/>
              </w:rPr>
              <w:t>maps</w:t>
            </w:r>
            <w:proofErr w:type="spellEnd"/>
            <w:r w:rsidRPr="00BE260E">
              <w:rPr>
                <w:rFonts w:eastAsia="Times New Roman" w:cs="Corbel"/>
                <w:color w:val="000000"/>
                <w:sz w:val="20"/>
                <w:szCs w:val="20"/>
                <w:lang w:eastAsia="nl-NL"/>
              </w:rPr>
              <w:t xml:space="preserve">) waarop aangeduid de exacte locatie van het werkgebied van het referentieproject.  </w:t>
            </w:r>
          </w:p>
        </w:tc>
      </w:tr>
      <w:tr w:rsidR="00AD14A5" w:rsidRPr="00BE260E" w:rsidTr="009A3892">
        <w:trPr>
          <w:trHeight w:val="750"/>
        </w:trPr>
        <w:tc>
          <w:tcPr>
            <w:tcW w:w="3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sz w:val="20"/>
                <w:szCs w:val="20"/>
                <w:lang w:eastAsia="nl-NL"/>
              </w:rPr>
            </w:pPr>
          </w:p>
        </w:tc>
      </w:tr>
      <w:tr w:rsidR="00AD14A5" w:rsidRPr="00BE260E" w:rsidTr="009A3892">
        <w:trPr>
          <w:trHeight w:val="1260"/>
        </w:trPr>
        <w:tc>
          <w:tcPr>
            <w:tcW w:w="3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sz w:val="20"/>
                <w:szCs w:val="20"/>
                <w:lang w:eastAsia="nl-NL"/>
              </w:rPr>
            </w:pPr>
          </w:p>
        </w:tc>
      </w:tr>
      <w:tr w:rsidR="00AD14A5" w:rsidRPr="00BE260E" w:rsidTr="009A3892">
        <w:trPr>
          <w:trHeight w:val="570"/>
        </w:trPr>
        <w:tc>
          <w:tcPr>
            <w:tcW w:w="35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</w:p>
        </w:tc>
        <w:tc>
          <w:tcPr>
            <w:tcW w:w="77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sz w:val="20"/>
                <w:szCs w:val="20"/>
                <w:lang w:eastAsia="nl-NL"/>
              </w:rPr>
            </w:pPr>
          </w:p>
        </w:tc>
      </w:tr>
      <w:tr w:rsidR="00AD14A5" w:rsidRPr="00BE260E" w:rsidTr="009A3892">
        <w:trPr>
          <w:trHeight w:val="31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Datum van de opdrachtverlening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Datum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AD14A5" w:rsidRPr="00BE260E" w:rsidTr="009A3892">
        <w:trPr>
          <w:trHeight w:val="58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Aannemingssom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€  (excl. BTW)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AD14A5" w:rsidRPr="00BE260E" w:rsidTr="009A3892">
        <w:trPr>
          <w:trHeight w:val="31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Gefactureerd bedrag (excl. BTW)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€  incl.  meer- en minderwerk en excl. BTW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AD14A5" w:rsidRPr="00BE260E" w:rsidTr="009A3892">
        <w:trPr>
          <w:trHeight w:val="585"/>
        </w:trPr>
        <w:tc>
          <w:tcPr>
            <w:tcW w:w="35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Oorspronkelijke opleverdatum bij opdrachtverstrekking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alibri"/>
                <w:color w:val="000000"/>
                <w:lang w:eastAsia="nl-NL"/>
              </w:rPr>
              <w:t>Originele opleverdatum</w:t>
            </w:r>
          </w:p>
        </w:tc>
      </w:tr>
      <w:tr w:rsidR="00AD14A5" w:rsidRPr="00BE260E" w:rsidTr="009A3892">
        <w:trPr>
          <w:trHeight w:val="315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Datum van oplevering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Opleverdatum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AD14A5" w:rsidRPr="00BE260E" w:rsidTr="009A3892">
        <w:trPr>
          <w:trHeight w:val="315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Contractvorm: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(bijv. UAV / UAV-GC)  </w:t>
            </w:r>
          </w:p>
        </w:tc>
      </w:tr>
      <w:tr w:rsidR="00AD14A5" w:rsidRPr="00BE260E" w:rsidTr="009A3892">
        <w:trPr>
          <w:trHeight w:val="694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proofErr w:type="spellStart"/>
            <w:r w:rsidRPr="00BE260E">
              <w:rPr>
                <w:rFonts w:eastAsia="Times New Roman" w:cs="Corbel"/>
                <w:color w:val="000000"/>
                <w:lang w:val="en-US" w:eastAsia="nl-NL"/>
              </w:rPr>
              <w:t>Uitgevoerd</w:t>
            </w:r>
            <w:proofErr w:type="spellEnd"/>
            <w:r w:rsidRPr="00BE260E">
              <w:rPr>
                <w:rFonts w:eastAsia="Times New Roman" w:cs="Corbel"/>
                <w:color w:val="000000"/>
                <w:lang w:val="en-US" w:eastAsia="nl-NL"/>
              </w:rPr>
              <w:t xml:space="preserve"> in </w:t>
            </w:r>
            <w:proofErr w:type="spellStart"/>
            <w:r w:rsidRPr="00BE260E">
              <w:rPr>
                <w:rFonts w:eastAsia="Times New Roman" w:cs="Corbel"/>
                <w:color w:val="000000"/>
                <w:lang w:val="en-US" w:eastAsia="nl-NL"/>
              </w:rPr>
              <w:t>samenwerkingsverband</w:t>
            </w:r>
            <w:proofErr w:type="spellEnd"/>
            <w:r w:rsidRPr="00BE260E">
              <w:rPr>
                <w:rFonts w:eastAsia="Times New Roman" w:cs="Corbel"/>
                <w:color w:val="000000"/>
                <w:lang w:val="en-US" w:eastAsia="nl-NL"/>
              </w:rPr>
              <w:t xml:space="preserve">: 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Ja / nee (indien ja: hieronder invullen)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</w:tr>
      <w:tr w:rsidR="00AD14A5" w:rsidRPr="00BE260E" w:rsidTr="009A3892">
        <w:trPr>
          <w:trHeight w:val="676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De namen van de overige participanten in het samenwerkingsverband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nl-NL"/>
              </w:rPr>
            </w:pPr>
            <w:r w:rsidRPr="00BE260E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AD14A5" w:rsidRPr="00BE260E" w:rsidTr="009A3892">
        <w:trPr>
          <w:trHeight w:val="11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Omschrijving van de werkzaamheden  dat binnen het referentieproject is  verricht door de gegadigde.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Omschrijving van de werkzaamheden &lt;eventueel nader omschreven in de projectbladen&gt; </w:t>
            </w:r>
          </w:p>
        </w:tc>
      </w:tr>
      <w:tr w:rsidR="00AD14A5" w:rsidRPr="00BE260E" w:rsidTr="009A3892">
        <w:trPr>
          <w:trHeight w:val="11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In hoeverre was er sprake van het ontwerp, de aanleg en/of de exploitatie van een WKO-systeem?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>Omschrijving van de werkzaamheden &lt;eventueel nader omschreven in de projectbladen&gt;</w:t>
            </w:r>
          </w:p>
        </w:tc>
      </w:tr>
      <w:tr w:rsidR="00AD14A5" w:rsidRPr="00BE260E" w:rsidTr="009A3892">
        <w:trPr>
          <w:trHeight w:val="1155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Wat zijn de kenmerken van WKO-systeem?  </w:t>
            </w:r>
            <w:r w:rsidRPr="00BE260E">
              <w:rPr>
                <w:rFonts w:ascii="Times New Roman" w:eastAsia="Times New Roman" w:hAnsi="Times New Roman"/>
                <w:color w:val="000000"/>
                <w:lang w:eastAsia="nl-NL"/>
              </w:rPr>
              <w:t xml:space="preserve">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Omschrijving van het WKO-systeem, doelgroep,  bronnen, distributienet, centrale en/of decentrale warmtepompinstallaties, individuele warmtepompen &lt;eventueel nader omschreven in de projectbladen&gt;  </w:t>
            </w:r>
          </w:p>
        </w:tc>
      </w:tr>
      <w:tr w:rsidR="00AD14A5" w:rsidRPr="00BE260E" w:rsidTr="009A3892">
        <w:trPr>
          <w:trHeight w:val="144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orbel"/>
                <w:color w:val="000000"/>
                <w:lang w:eastAsia="nl-NL"/>
              </w:rPr>
              <w:t xml:space="preserve">Omvang van de werkzaamheden die door de gegadigde en de andere deelnemers in het samenwerkingsverband zijn verricht.  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D14A5" w:rsidRPr="00BE260E" w:rsidRDefault="00AD14A5" w:rsidP="009A3892">
            <w:pPr>
              <w:spacing w:line="240" w:lineRule="auto"/>
              <w:rPr>
                <w:rFonts w:eastAsia="Times New Roman" w:cs="Calibri"/>
                <w:color w:val="000000"/>
                <w:lang w:eastAsia="nl-NL"/>
              </w:rPr>
            </w:pPr>
            <w:r w:rsidRPr="00BE260E">
              <w:rPr>
                <w:rFonts w:eastAsia="Times New Roman" w:cs="Calibri"/>
                <w:color w:val="000000"/>
                <w:lang w:eastAsia="nl-NL"/>
              </w:rPr>
              <w:t>€    van de werkzaamheden uitgevoerd door gegadigde</w:t>
            </w:r>
            <w:r w:rsidRPr="00BE260E">
              <w:rPr>
                <w:rFonts w:eastAsia="Times New Roman" w:cs="Calibri"/>
                <w:color w:val="000000"/>
                <w:lang w:eastAsia="nl-NL"/>
              </w:rPr>
              <w:br/>
              <w:t xml:space="preserve">€    + omschrijving werkzaamheden uitgevoerd door </w:t>
            </w:r>
            <w:proofErr w:type="spellStart"/>
            <w:r w:rsidRPr="00BE260E">
              <w:rPr>
                <w:rFonts w:eastAsia="Times New Roman" w:cs="Calibri"/>
                <w:color w:val="000000"/>
                <w:lang w:eastAsia="nl-NL"/>
              </w:rPr>
              <w:t>combinant</w:t>
            </w:r>
            <w:proofErr w:type="spellEnd"/>
            <w:r w:rsidRPr="00BE260E">
              <w:rPr>
                <w:rFonts w:eastAsia="Times New Roman" w:cs="Calibri"/>
                <w:color w:val="000000"/>
                <w:lang w:eastAsia="nl-NL"/>
              </w:rPr>
              <w:t>(-en)</w:t>
            </w:r>
            <w:r w:rsidRPr="00BE260E">
              <w:rPr>
                <w:rFonts w:eastAsia="Times New Roman" w:cs="Calibri"/>
                <w:color w:val="000000"/>
                <w:lang w:eastAsia="nl-NL"/>
              </w:rPr>
              <w:br/>
              <w:t xml:space="preserve">€    + omschrijving uitgevoerd door onderaannemers </w:t>
            </w:r>
          </w:p>
        </w:tc>
      </w:tr>
    </w:tbl>
    <w:p w:rsidR="00AD14A5" w:rsidRDefault="00AD14A5" w:rsidP="00AD14A5">
      <w:pPr>
        <w:rPr>
          <w:b/>
          <w:bCs/>
        </w:rPr>
      </w:pPr>
    </w:p>
    <w:p w:rsidR="00AD14A5" w:rsidRDefault="00AD14A5" w:rsidP="00AD14A5">
      <w:pPr>
        <w:rPr>
          <w:b/>
          <w:bCs/>
        </w:rPr>
      </w:pPr>
      <w:r w:rsidRPr="000E75FA">
        <w:rPr>
          <w:b/>
          <w:bCs/>
        </w:rPr>
        <w:t>Tabel ter behoeve van de selectie</w:t>
      </w:r>
      <w:r>
        <w:rPr>
          <w:b/>
          <w:bCs/>
        </w:rPr>
        <w:t>/weging</w:t>
      </w:r>
      <w:r w:rsidRPr="000E75FA">
        <w:rPr>
          <w:b/>
          <w:bCs/>
        </w:rPr>
        <w:t>:</w:t>
      </w:r>
    </w:p>
    <w:p w:rsidR="00AD14A5" w:rsidRDefault="00AD14A5" w:rsidP="00AD14A5">
      <w:pPr>
        <w:spacing w:line="260" w:lineRule="atLeast"/>
      </w:pPr>
    </w:p>
    <w:p w:rsidR="00AD14A5" w:rsidRDefault="00AD14A5" w:rsidP="00AD14A5">
      <w:pPr>
        <w:spacing w:line="260" w:lineRule="atLeast"/>
      </w:pPr>
    </w:p>
    <w:tbl>
      <w:tblPr>
        <w:tblStyle w:val="Tabelraster"/>
        <w:tblpPr w:vertAnchor="text" w:horzAnchor="page" w:tblpX="1694" w:tblpY="-270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3114"/>
        <w:gridCol w:w="5419"/>
        <w:gridCol w:w="1527"/>
      </w:tblGrid>
      <w:tr w:rsidR="00AD14A5" w:rsidRPr="00F846B1" w:rsidTr="009A3892">
        <w:trPr>
          <w:trHeight w:val="315"/>
        </w:trPr>
        <w:tc>
          <w:tcPr>
            <w:tcW w:w="3114" w:type="dxa"/>
          </w:tcPr>
          <w:p w:rsidR="00AD14A5" w:rsidRPr="00FA403A" w:rsidRDefault="00AD14A5" w:rsidP="009A3892">
            <w:pPr>
              <w:ind w:left="33"/>
              <w:rPr>
                <w:rFonts w:ascii="Times New Roman" w:hAnsi="Times New Roman"/>
                <w:b/>
                <w:bCs/>
                <w:color w:val="010302"/>
                <w:sz w:val="20"/>
                <w:szCs w:val="20"/>
              </w:rPr>
            </w:pPr>
            <w:r w:rsidRPr="00FA403A">
              <w:rPr>
                <w:rFonts w:cs="Corbel"/>
                <w:b/>
                <w:bCs/>
                <w:color w:val="000000"/>
                <w:sz w:val="20"/>
                <w:szCs w:val="20"/>
              </w:rPr>
              <w:lastRenderedPageBreak/>
              <w:t>Doelstellin</w:t>
            </w:r>
            <w:r w:rsidRPr="00FA403A">
              <w:rPr>
                <w:rFonts w:cs="Corbel"/>
                <w:b/>
                <w:bCs/>
                <w:color w:val="000000"/>
                <w:spacing w:val="-3"/>
                <w:sz w:val="20"/>
                <w:szCs w:val="20"/>
              </w:rPr>
              <w:t>g</w:t>
            </w:r>
            <w:r w:rsidRPr="00FA403A">
              <w:rPr>
                <w:rFonts w:cs="Corbel"/>
                <w:b/>
                <w:bCs/>
                <w:color w:val="000000"/>
                <w:sz w:val="20"/>
                <w:szCs w:val="20"/>
              </w:rPr>
              <w:t xml:space="preserve">  servicegerichtheid</w:t>
            </w:r>
          </w:p>
        </w:tc>
        <w:tc>
          <w:tcPr>
            <w:tcW w:w="5419" w:type="dxa"/>
          </w:tcPr>
          <w:p w:rsidR="00AD14A5" w:rsidRPr="00FA403A" w:rsidRDefault="00AD14A5" w:rsidP="009A3892">
            <w:pPr>
              <w:rPr>
                <w:rFonts w:ascii="Times New Roman" w:hAnsi="Times New Roman"/>
                <w:b/>
                <w:bCs/>
                <w:color w:val="010302"/>
                <w:sz w:val="20"/>
                <w:szCs w:val="20"/>
              </w:rPr>
            </w:pPr>
            <w:r w:rsidRPr="00FA403A">
              <w:rPr>
                <w:rFonts w:cs="Corbel"/>
                <w:b/>
                <w:bCs/>
                <w:color w:val="000000"/>
                <w:sz w:val="20"/>
                <w:szCs w:val="20"/>
              </w:rPr>
              <w:t xml:space="preserve">Criteria </w:t>
            </w:r>
          </w:p>
        </w:tc>
        <w:tc>
          <w:tcPr>
            <w:tcW w:w="1527" w:type="dxa"/>
          </w:tcPr>
          <w:p w:rsidR="00AD14A5" w:rsidRPr="00FA403A" w:rsidRDefault="00AD14A5" w:rsidP="009A3892">
            <w:pPr>
              <w:ind w:firstLine="8"/>
              <w:rPr>
                <w:rFonts w:cs="Corbe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14A5" w:rsidRPr="00F846B1" w:rsidTr="009A3892">
        <w:trPr>
          <w:trHeight w:val="946"/>
        </w:trPr>
        <w:tc>
          <w:tcPr>
            <w:tcW w:w="3114" w:type="dxa"/>
            <w:vMerge w:val="restart"/>
          </w:tcPr>
          <w:p w:rsidR="00AD14A5" w:rsidRPr="00F846B1" w:rsidRDefault="00AD14A5" w:rsidP="009A3892">
            <w:pPr>
              <w:ind w:left="33"/>
              <w:rPr>
                <w:rFonts w:ascii="Times New Roman" w:hAnsi="Times New Roman"/>
                <w:color w:val="010302"/>
                <w:sz w:val="20"/>
                <w:szCs w:val="20"/>
              </w:rPr>
            </w:pPr>
            <w:r w:rsidRPr="00F846B1">
              <w:rPr>
                <w:rFonts w:cs="Corbel"/>
                <w:color w:val="000000"/>
                <w:sz w:val="20"/>
                <w:szCs w:val="20"/>
              </w:rPr>
              <w:t>Het is voor de aanbestede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r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 van  belang 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d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at de u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i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teindelij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k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e  eindgeb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r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uike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r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s van het energie systeem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,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 de bewo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n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ers,  </w:t>
            </w:r>
            <w:r w:rsidRPr="00F846B1">
              <w:rPr>
                <w:sz w:val="20"/>
                <w:szCs w:val="20"/>
              </w:rPr>
              <w:br w:type="textWrapping" w:clear="all"/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aantoon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b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aar tevrede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n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 zijn 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o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ver  de die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n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stverlening van de  concessieh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o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uder. De  </w:t>
            </w:r>
            <w:r w:rsidRPr="00F846B1">
              <w:rPr>
                <w:sz w:val="20"/>
                <w:szCs w:val="20"/>
              </w:rPr>
              <w:br w:type="textWrapping" w:clear="all"/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aanbesteder we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n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st daar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o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m een  concessieh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o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ude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r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 te selecte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r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en  die e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r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varing 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h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ee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f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t 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m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et 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h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et  co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mm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unicere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n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 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m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et bewo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n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ers  ove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r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 het leveren van energie  (warmte en k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o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ude) en het  bieden van ee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n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 klantgerichte dienstverlening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.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  </w:t>
            </w:r>
            <w:r w:rsidRPr="00F846B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419" w:type="dxa"/>
          </w:tcPr>
          <w:p w:rsidR="00AD14A5" w:rsidRPr="000E75FA" w:rsidRDefault="00AD14A5" w:rsidP="009A3892">
            <w:pPr>
              <w:spacing w:line="280" w:lineRule="exact"/>
              <w:rPr>
                <w:rFonts w:cs="Corbel"/>
                <w:color w:val="000000"/>
                <w:sz w:val="20"/>
                <w:szCs w:val="20"/>
              </w:rPr>
            </w:pPr>
            <w:r>
              <w:rPr>
                <w:rFonts w:cs="Corbel"/>
                <w:color w:val="000000"/>
                <w:sz w:val="20"/>
                <w:szCs w:val="20"/>
              </w:rPr>
              <w:t>T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evre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d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en ei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n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dgeb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r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uike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r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s van het </w:t>
            </w:r>
            <w:r>
              <w:rPr>
                <w:rFonts w:cs="Corbel"/>
                <w:color w:val="000000"/>
                <w:sz w:val="20"/>
                <w:szCs w:val="20"/>
              </w:rPr>
              <w:t xml:space="preserve">warmte- </w:t>
            </w:r>
            <w:proofErr w:type="spellStart"/>
            <w:r>
              <w:rPr>
                <w:rFonts w:cs="Corbel"/>
                <w:color w:val="000000"/>
                <w:sz w:val="20"/>
                <w:szCs w:val="20"/>
              </w:rPr>
              <w:t>koudesysteem</w:t>
            </w:r>
            <w:proofErr w:type="spellEnd"/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 met 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d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e die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n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stverlening van de co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n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cessieh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o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uder</w:t>
            </w:r>
            <w:r>
              <w:rPr>
                <w:rFonts w:cs="Corbel"/>
                <w:color w:val="000000"/>
                <w:spacing w:val="-3"/>
                <w:sz w:val="20"/>
                <w:szCs w:val="20"/>
              </w:rPr>
              <w:t>.</w:t>
            </w:r>
            <w:r>
              <w:rPr>
                <w:rFonts w:cs="Corbel"/>
                <w:color w:val="000000"/>
                <w:sz w:val="20"/>
                <w:szCs w:val="20"/>
              </w:rPr>
              <w:t xml:space="preserve"> Tevredenheidscore van minimaal een 8 op het referentieproject.</w:t>
            </w:r>
          </w:p>
        </w:tc>
        <w:tc>
          <w:tcPr>
            <w:tcW w:w="1527" w:type="dxa"/>
          </w:tcPr>
          <w:p w:rsidR="00AD14A5" w:rsidRPr="00F846B1" w:rsidRDefault="00AD14A5" w:rsidP="009A3892">
            <w:pPr>
              <w:spacing w:line="280" w:lineRule="exact"/>
              <w:rPr>
                <w:rFonts w:cs="Corbel"/>
                <w:color w:val="000000"/>
                <w:sz w:val="20"/>
                <w:szCs w:val="20"/>
              </w:rPr>
            </w:pPr>
          </w:p>
        </w:tc>
      </w:tr>
      <w:tr w:rsidR="00AD14A5" w:rsidRPr="00F846B1" w:rsidTr="009A3892">
        <w:trPr>
          <w:trHeight w:val="421"/>
        </w:trPr>
        <w:tc>
          <w:tcPr>
            <w:tcW w:w="3114" w:type="dxa"/>
            <w:vMerge/>
          </w:tcPr>
          <w:p w:rsidR="00AD14A5" w:rsidRPr="00F846B1" w:rsidRDefault="00AD14A5" w:rsidP="009A3892">
            <w:pPr>
              <w:ind w:left="33"/>
              <w:rPr>
                <w:rFonts w:cs="Corbel"/>
                <w:color w:val="000000"/>
                <w:sz w:val="20"/>
                <w:szCs w:val="20"/>
              </w:rPr>
            </w:pPr>
          </w:p>
        </w:tc>
        <w:tc>
          <w:tcPr>
            <w:tcW w:w="5419" w:type="dxa"/>
          </w:tcPr>
          <w:p w:rsidR="00AD14A5" w:rsidRPr="005A7DAF" w:rsidRDefault="00AD14A5" w:rsidP="009A3892">
            <w:pPr>
              <w:rPr>
                <w:rFonts w:ascii="Times New Roman" w:hAnsi="Times New Roman"/>
                <w:color w:val="010302"/>
                <w:sz w:val="20"/>
                <w:szCs w:val="20"/>
              </w:rPr>
            </w:pPr>
            <w:r w:rsidRPr="00600B25">
              <w:rPr>
                <w:rFonts w:cs="Corbel"/>
                <w:color w:val="000000"/>
                <w:sz w:val="20"/>
                <w:szCs w:val="20"/>
              </w:rPr>
              <w:t>Afhan</w:t>
            </w:r>
            <w:r w:rsidRPr="00600B25">
              <w:rPr>
                <w:rFonts w:cs="Corbel"/>
                <w:color w:val="000000"/>
                <w:spacing w:val="-2"/>
                <w:sz w:val="20"/>
                <w:szCs w:val="20"/>
              </w:rPr>
              <w:t>d</w:t>
            </w:r>
            <w:r w:rsidRPr="00600B25">
              <w:rPr>
                <w:rFonts w:cs="Corbel"/>
                <w:color w:val="000000"/>
                <w:sz w:val="20"/>
                <w:szCs w:val="20"/>
              </w:rPr>
              <w:t xml:space="preserve">eling van </w:t>
            </w:r>
            <w:r>
              <w:rPr>
                <w:rFonts w:cs="Corbel"/>
                <w:color w:val="000000"/>
                <w:sz w:val="20"/>
                <w:szCs w:val="20"/>
              </w:rPr>
              <w:t xml:space="preserve">storingen </w:t>
            </w:r>
            <w:r w:rsidRPr="00600B25">
              <w:rPr>
                <w:rFonts w:cs="Corbel"/>
                <w:color w:val="000000"/>
                <w:sz w:val="20"/>
                <w:szCs w:val="20"/>
              </w:rPr>
              <w:t>binnen</w:t>
            </w:r>
            <w:r>
              <w:rPr>
                <w:rFonts w:cs="Corbel"/>
                <w:color w:val="000000"/>
                <w:sz w:val="20"/>
                <w:szCs w:val="20"/>
              </w:rPr>
              <w:t xml:space="preserve"> gemiddeld 24 uur</w:t>
            </w:r>
          </w:p>
        </w:tc>
        <w:tc>
          <w:tcPr>
            <w:tcW w:w="1527" w:type="dxa"/>
          </w:tcPr>
          <w:p w:rsidR="00AD14A5" w:rsidRPr="00F846B1" w:rsidRDefault="00AD14A5" w:rsidP="009A3892">
            <w:pPr>
              <w:spacing w:line="280" w:lineRule="exact"/>
              <w:rPr>
                <w:rFonts w:cs="Corbel"/>
                <w:color w:val="000000"/>
                <w:sz w:val="20"/>
                <w:szCs w:val="20"/>
              </w:rPr>
            </w:pPr>
          </w:p>
        </w:tc>
      </w:tr>
      <w:tr w:rsidR="00AD14A5" w:rsidRPr="00F846B1" w:rsidTr="009A3892">
        <w:trPr>
          <w:trHeight w:val="2760"/>
        </w:trPr>
        <w:tc>
          <w:tcPr>
            <w:tcW w:w="3114" w:type="dxa"/>
            <w:vMerge/>
          </w:tcPr>
          <w:p w:rsidR="00AD14A5" w:rsidRPr="00F846B1" w:rsidRDefault="00AD14A5" w:rsidP="009A3892">
            <w:pPr>
              <w:ind w:left="33"/>
              <w:rPr>
                <w:rFonts w:cs="Corbel"/>
                <w:color w:val="000000"/>
                <w:sz w:val="20"/>
                <w:szCs w:val="20"/>
              </w:rPr>
            </w:pPr>
          </w:p>
        </w:tc>
        <w:tc>
          <w:tcPr>
            <w:tcW w:w="5419" w:type="dxa"/>
          </w:tcPr>
          <w:p w:rsidR="00AD14A5" w:rsidRPr="000E75FA" w:rsidRDefault="00AD14A5" w:rsidP="009A3892">
            <w:pPr>
              <w:spacing w:before="39" w:line="280" w:lineRule="exact"/>
              <w:ind w:left="43" w:right="181"/>
              <w:rPr>
                <w:rFonts w:ascii="Times New Roman" w:hAnsi="Times New Roman"/>
                <w:color w:val="010302"/>
                <w:sz w:val="20"/>
                <w:szCs w:val="20"/>
              </w:rPr>
            </w:pPr>
            <w:r>
              <w:rPr>
                <w:rFonts w:cs="Corbel"/>
                <w:color w:val="000000"/>
                <w:sz w:val="20"/>
                <w:szCs w:val="20"/>
              </w:rPr>
              <w:t>H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et b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i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ede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n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 va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n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 adv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i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es aan bewoners 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o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ver het geb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r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uik van de installatie e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n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 de e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x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ploit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a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tie (beheer en on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d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erh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o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ud) van  </w:t>
            </w:r>
            <w:r w:rsidRPr="00F846B1">
              <w:rPr>
                <w:sz w:val="20"/>
                <w:szCs w:val="20"/>
              </w:rPr>
              <w:br w:type="textWrapping" w:clear="all"/>
            </w:r>
            <w:proofErr w:type="spellStart"/>
            <w:r w:rsidRPr="00F846B1">
              <w:rPr>
                <w:rFonts w:cs="Corbel"/>
                <w:color w:val="000000"/>
                <w:sz w:val="20"/>
                <w:szCs w:val="20"/>
              </w:rPr>
              <w:t>geb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o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uwgebon</w:t>
            </w:r>
            <w:r w:rsidRPr="00F846B1">
              <w:rPr>
                <w:rFonts w:cs="Corbel"/>
                <w:color w:val="000000"/>
                <w:spacing w:val="-2"/>
                <w:sz w:val="20"/>
                <w:szCs w:val="20"/>
              </w:rPr>
              <w:t>d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en</w:t>
            </w:r>
            <w:proofErr w:type="spellEnd"/>
            <w:r w:rsidRPr="00F846B1">
              <w:rPr>
                <w:rFonts w:cs="Corbel"/>
                <w:color w:val="000000"/>
                <w:sz w:val="20"/>
                <w:szCs w:val="20"/>
              </w:rPr>
              <w:t xml:space="preserve"> installat</w:t>
            </w:r>
            <w:r w:rsidRPr="00F846B1">
              <w:rPr>
                <w:rFonts w:cs="Corbel"/>
                <w:color w:val="000000"/>
                <w:spacing w:val="-3"/>
                <w:sz w:val="20"/>
                <w:szCs w:val="20"/>
              </w:rPr>
              <w:t>i</w:t>
            </w:r>
            <w:r w:rsidRPr="00F846B1">
              <w:rPr>
                <w:rFonts w:cs="Corbel"/>
                <w:color w:val="000000"/>
                <w:sz w:val="20"/>
                <w:szCs w:val="20"/>
              </w:rPr>
              <w:t>es</w:t>
            </w:r>
            <w:r>
              <w:rPr>
                <w:rFonts w:cs="Corbe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27" w:type="dxa"/>
          </w:tcPr>
          <w:p w:rsidR="00AD14A5" w:rsidRPr="00F846B1" w:rsidRDefault="00AD14A5" w:rsidP="009A3892">
            <w:pPr>
              <w:spacing w:line="280" w:lineRule="exact"/>
              <w:rPr>
                <w:rFonts w:cs="Corbel"/>
                <w:color w:val="000000"/>
                <w:sz w:val="20"/>
                <w:szCs w:val="20"/>
              </w:rPr>
            </w:pPr>
          </w:p>
        </w:tc>
      </w:tr>
    </w:tbl>
    <w:p w:rsidR="000B46D8" w:rsidRDefault="000B46D8"/>
    <w:sectPr w:rsidR="000B46D8" w:rsidSect="00AD14A5">
      <w:pgSz w:w="16838" w:h="23811" w:code="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D380787A"/>
    <w:lvl w:ilvl="0">
      <w:start w:val="1"/>
      <w:numFmt w:val="decimal"/>
      <w:pStyle w:val="Bijlageondertitel"/>
      <w:lvlText w:val="Bijlage %1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4A5"/>
    <w:rsid w:val="000B46D8"/>
    <w:rsid w:val="000F6B3E"/>
    <w:rsid w:val="00177A29"/>
    <w:rsid w:val="00181B45"/>
    <w:rsid w:val="002B5524"/>
    <w:rsid w:val="003B3222"/>
    <w:rsid w:val="00424DED"/>
    <w:rsid w:val="00482A4F"/>
    <w:rsid w:val="00527398"/>
    <w:rsid w:val="00632123"/>
    <w:rsid w:val="008104C5"/>
    <w:rsid w:val="008402D9"/>
    <w:rsid w:val="0085125B"/>
    <w:rsid w:val="009175F9"/>
    <w:rsid w:val="009761CF"/>
    <w:rsid w:val="009B0D92"/>
    <w:rsid w:val="009B267D"/>
    <w:rsid w:val="00A03098"/>
    <w:rsid w:val="00A3732E"/>
    <w:rsid w:val="00A53085"/>
    <w:rsid w:val="00AD14A5"/>
    <w:rsid w:val="00B12F50"/>
    <w:rsid w:val="00BD0C39"/>
    <w:rsid w:val="00EB1492"/>
    <w:rsid w:val="00F04E03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612A37"/>
  <w15:chartTrackingRefBased/>
  <w15:docId w15:val="{FC43DF22-41E3-480B-9C71-023196DDA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D14A5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uiPriority w:val="59"/>
    <w:rsid w:val="00AD14A5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ondertitel">
    <w:name w:val="Bijlage ondertitel"/>
    <w:basedOn w:val="Standaard"/>
    <w:next w:val="Standaard"/>
    <w:qFormat/>
    <w:rsid w:val="00AD14A5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Kirpensteijn, Wouter</dc:creator>
  <cp:keywords/>
  <dc:description/>
  <cp:lastModifiedBy>Kirpensteijn, Wouter</cp:lastModifiedBy>
  <cp:revision>2</cp:revision>
  <dcterms:created xsi:type="dcterms:W3CDTF">2020-10-26T10:55:00Z</dcterms:created>
  <dcterms:modified xsi:type="dcterms:W3CDTF">2020-10-26T10:57:00Z</dcterms:modified>
</cp:coreProperties>
</file>